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77C6E6C1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73156E">
        <w:rPr>
          <w:rFonts w:asciiTheme="minorBidi" w:hAnsiTheme="minorBidi"/>
          <w:b/>
        </w:rPr>
        <w:t>6</w:t>
      </w:r>
      <w:r w:rsidR="001008AA" w:rsidRPr="00A15AFC">
        <w:rPr>
          <w:rFonts w:asciiTheme="minorBidi" w:hAnsiTheme="minorBidi"/>
          <w:b/>
        </w:rPr>
        <w:t xml:space="preserve"> </w:t>
      </w:r>
      <w:r w:rsidR="0073156E">
        <w:rPr>
          <w:rFonts w:asciiTheme="minorBidi" w:hAnsiTheme="minorBidi"/>
          <w:b/>
        </w:rPr>
        <w:t>DUKE</w:t>
      </w:r>
      <w:r w:rsidR="008E79E6">
        <w:rPr>
          <w:rFonts w:asciiTheme="minorBidi" w:hAnsiTheme="minorBidi"/>
          <w:b/>
        </w:rPr>
        <w:t xml:space="preserve"> </w:t>
      </w:r>
      <w:r w:rsidR="0073156E">
        <w:rPr>
          <w:rFonts w:asciiTheme="minorBidi" w:hAnsiTheme="minorBidi"/>
          <w:b/>
        </w:rPr>
        <w:t>STREET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>BD</w:t>
      </w:r>
      <w:r w:rsidR="0073156E">
        <w:rPr>
          <w:rFonts w:asciiTheme="minorBidi" w:hAnsiTheme="minorBidi"/>
          <w:b/>
        </w:rPr>
        <w:t>20</w:t>
      </w:r>
      <w:r w:rsidR="000C22E9" w:rsidRPr="00A15AFC">
        <w:rPr>
          <w:rFonts w:asciiTheme="minorBidi" w:hAnsiTheme="minorBidi"/>
          <w:b/>
        </w:rPr>
        <w:t xml:space="preserve"> </w:t>
      </w:r>
      <w:r w:rsidR="0073156E">
        <w:rPr>
          <w:rFonts w:asciiTheme="minorBidi" w:hAnsiTheme="minorBidi"/>
          <w:b/>
        </w:rPr>
        <w:t>6AB</w:t>
      </w:r>
    </w:p>
    <w:p w14:paraId="15A9627F" w14:textId="1ECD011B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E34AD7">
        <w:rPr>
          <w:rFonts w:asciiTheme="minorBidi" w:hAnsiTheme="minorBidi"/>
          <w:b/>
        </w:rPr>
        <w:t>1</w:t>
      </w:r>
      <w:r w:rsidR="00147EE6">
        <w:rPr>
          <w:rFonts w:asciiTheme="minorBidi" w:hAnsiTheme="minorBidi"/>
          <w:b/>
        </w:rPr>
        <w:t>8</w:t>
      </w:r>
      <w:r w:rsidR="006F441B" w:rsidRPr="00A15AFC">
        <w:rPr>
          <w:rFonts w:asciiTheme="minorBidi" w:hAnsiTheme="minorBidi"/>
          <w:b/>
        </w:rPr>
        <w:t xml:space="preserve"> | </w:t>
      </w:r>
      <w:r w:rsidR="00147EE6">
        <w:rPr>
          <w:rFonts w:asciiTheme="minorBidi" w:hAnsiTheme="minorBidi"/>
          <w:b/>
        </w:rPr>
        <w:t>MAY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2E444352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r w:rsidR="00147EE6">
        <w:rPr>
          <w:rFonts w:asciiTheme="minorBidi" w:hAnsiTheme="minorBidi"/>
          <w:b/>
        </w:rPr>
        <w:t>AHMED</w:t>
      </w:r>
    </w:p>
    <w:p w14:paraId="5988B0E9" w14:textId="60F90D2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  <w:r w:rsidR="00147EE6">
        <w:rPr>
          <w:rFonts w:asciiTheme="minorBidi" w:hAnsiTheme="minorBidi"/>
          <w:b/>
        </w:rPr>
        <w:t>X1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23225360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147EE6">
        <w:rPr>
          <w:rFonts w:asciiTheme="minorBidi" w:hAnsiTheme="minorBidi"/>
          <w:b/>
        </w:rPr>
        <w:t>VACANT</w:t>
      </w:r>
    </w:p>
    <w:p w14:paraId="1828B361" w14:textId="25B3DEDE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147EE6">
        <w:rPr>
          <w:rFonts w:asciiTheme="minorBidi" w:hAnsiTheme="minorBidi"/>
          <w:b/>
        </w:rPr>
        <w:t>YES</w:t>
      </w:r>
      <w:r w:rsidR="00E34AD7" w:rsidRPr="00A15AFC">
        <w:rPr>
          <w:rFonts w:asciiTheme="minorBidi" w:hAnsiTheme="minorBidi"/>
          <w:b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71F94325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r w:rsidR="00147EE6" w:rsidRPr="00A15AFC">
        <w:rPr>
          <w:rFonts w:ascii="Segoe UI Symbol" w:hAnsi="Segoe UI Symbol" w:cs="Segoe UI Symbol"/>
          <w:b/>
        </w:rPr>
        <w:t>☑</w:t>
      </w:r>
      <w:r w:rsidR="00147EE6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Good   </w:t>
      </w:r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Fair   </w:t>
      </w:r>
      <w:proofErr w:type="gramStart"/>
      <w:r w:rsidR="00147EE6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Poor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8CCD823" w14:textId="58667680" w:rsidR="003F111A" w:rsidRPr="00A15AFC" w:rsidRDefault="00167044" w:rsidP="00C30F91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r w:rsidR="00147EE6" w:rsidRPr="00A15AFC">
        <w:rPr>
          <w:rFonts w:ascii="Segoe UI Symbol" w:hAnsi="Segoe UI Symbol" w:cs="Segoe UI Symbol"/>
          <w:b/>
        </w:rPr>
        <w:t>☑</w:t>
      </w:r>
      <w:r w:rsidR="00147EE6" w:rsidRPr="00A15AFC">
        <w:rPr>
          <w:rFonts w:asciiTheme="minorBidi" w:hAnsiTheme="minorBidi"/>
          <w:b/>
        </w:rPr>
        <w:t xml:space="preserve">  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Clean   </w:t>
      </w:r>
      <w:proofErr w:type="gramStart"/>
      <w:r w:rsidR="009C1C87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Needs</w:t>
      </w:r>
      <w:proofErr w:type="gramEnd"/>
      <w:r w:rsidR="000C22E9" w:rsidRPr="00A15AFC">
        <w:rPr>
          <w:rFonts w:asciiTheme="minorBidi" w:hAnsiTheme="minorBidi"/>
          <w:b/>
        </w:rPr>
        <w:t xml:space="preserve"> cleaning   </w:t>
      </w:r>
      <w:r w:rsidR="00147EE6" w:rsidRPr="00A15AFC">
        <w:rPr>
          <w:rFonts w:ascii="Segoe UI Symbol" w:hAnsi="Segoe UI Symbol" w:cs="Segoe UI Symbol"/>
          <w:b/>
        </w:rPr>
        <w:t>☐</w:t>
      </w:r>
      <w:r w:rsidR="009C1C8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42998415" w14:textId="047D3D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63E368D0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7EE6">
        <w:rPr>
          <w:rFonts w:asciiTheme="minorBidi" w:hAnsiTheme="minorBidi"/>
          <w:b/>
          <w:bCs/>
        </w:rPr>
        <w:t xml:space="preserve">Good </w:t>
      </w:r>
      <w:r w:rsidR="007C4870">
        <w:rPr>
          <w:rFonts w:asciiTheme="minorBidi" w:hAnsiTheme="minorBidi"/>
          <w:b/>
          <w:bCs/>
        </w:rPr>
        <w:t>–</w:t>
      </w:r>
      <w:r w:rsidR="00147EE6">
        <w:rPr>
          <w:rFonts w:asciiTheme="minorBidi" w:hAnsiTheme="minorBidi"/>
          <w:b/>
          <w:bCs/>
        </w:rPr>
        <w:t xml:space="preserve"> </w:t>
      </w:r>
      <w:proofErr w:type="spellStart"/>
      <w:r w:rsidR="007C4870">
        <w:rPr>
          <w:rFonts w:asciiTheme="minorBidi" w:hAnsiTheme="minorBidi"/>
          <w:b/>
          <w:bCs/>
        </w:rPr>
        <w:t>Atic</w:t>
      </w:r>
      <w:proofErr w:type="spellEnd"/>
      <w:r w:rsidR="007C4870">
        <w:rPr>
          <w:rFonts w:asciiTheme="minorBidi" w:hAnsiTheme="minorBidi"/>
          <w:b/>
          <w:bCs/>
        </w:rPr>
        <w:t xml:space="preserve"> bedroom wall- water ingress</w:t>
      </w:r>
    </w:p>
    <w:p w14:paraId="1F4DF419" w14:textId="7B6FF9FF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9C1C87" w:rsidRPr="009C1C87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50F5CCD3" w14:textId="77777777" w:rsidR="00C30F91" w:rsidRDefault="00C30F91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6DDCF6D2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bookmarkStart w:id="0" w:name="_GoBack"/>
      <w:bookmarkEnd w:id="0"/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191CD37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7C4870" w:rsidRPr="007C4870">
        <w:rPr>
          <w:rFonts w:asciiTheme="minorBidi" w:hAnsiTheme="minorBidi"/>
          <w:b/>
          <w:bCs/>
        </w:rPr>
        <w:t>Top bedroom</w:t>
      </w:r>
    </w:p>
    <w:p w14:paraId="33BC546A" w14:textId="2AEF08BE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7C4870">
        <w:rPr>
          <w:rFonts w:asciiTheme="minorBidi" w:hAnsiTheme="minorBidi"/>
          <w:b/>
        </w:rPr>
        <w:t>Y</w:t>
      </w:r>
    </w:p>
    <w:p w14:paraId="3F30CFEF" w14:textId="70432BB2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7C4870">
        <w:rPr>
          <w:rFonts w:asciiTheme="minorBidi" w:hAnsiTheme="minorBidi"/>
          <w:b/>
        </w:rPr>
        <w:t>Y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37A0CC3A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</w:p>
    <w:p w14:paraId="673518BA" w14:textId="6534DA1F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7C4870">
        <w:rPr>
          <w:rFonts w:asciiTheme="minorBidi" w:hAnsiTheme="minorBidi"/>
          <w:b/>
        </w:rPr>
        <w:t>Light stains</w:t>
      </w:r>
    </w:p>
    <w:p w14:paraId="197171DC" w14:textId="01E92AEA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</w:p>
    <w:p w14:paraId="08C390C2" w14:textId="69200CB3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16F08557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</w:p>
    <w:p w14:paraId="1985ACA9" w14:textId="5830EBB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</w:p>
    <w:p w14:paraId="6B09C374" w14:textId="5DD66650" w:rsidR="009F2B2E" w:rsidRDefault="00167044" w:rsidP="008E79E6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672FA546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C7B2A8F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</w:p>
    <w:p w14:paraId="6F973E9D" w14:textId="64E1E1C8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</w:p>
    <w:p w14:paraId="1849F663" w14:textId="4E07C51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</w:p>
    <w:p w14:paraId="687DF66D" w14:textId="1067E6B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</w:p>
    <w:p w14:paraId="661E813F" w14:textId="7AB5EA73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6DB81A0D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73156E">
        <w:rPr>
          <w:rFonts w:asciiTheme="minorBidi" w:hAnsiTheme="minorBidi"/>
          <w:b/>
        </w:rPr>
        <w:t>Toilet flush handle loose</w:t>
      </w:r>
    </w:p>
    <w:p w14:paraId="4839616D" w14:textId="2CCD209F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73156E">
        <w:rPr>
          <w:rFonts w:asciiTheme="minorBidi" w:hAnsiTheme="minorBidi"/>
          <w:b/>
        </w:rPr>
        <w:t>Y</w:t>
      </w:r>
    </w:p>
    <w:p w14:paraId="5C5B68B0" w14:textId="7FF6E5A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</w:t>
      </w:r>
    </w:p>
    <w:p w14:paraId="39CC1CD4" w14:textId="234F4B04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73156E">
        <w:rPr>
          <w:rFonts w:asciiTheme="minorBidi" w:hAnsiTheme="minorBidi"/>
          <w:b/>
          <w:bCs/>
        </w:rPr>
        <w:t>Fine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09E0F901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73156E">
        <w:rPr>
          <w:rFonts w:asciiTheme="minorBidi" w:hAnsiTheme="minorBidi"/>
          <w:b/>
        </w:rPr>
        <w:t>Seems fine – No error</w:t>
      </w:r>
    </w:p>
    <w:p w14:paraId="4A51B877" w14:textId="16BD45B3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</w:p>
    <w:p w14:paraId="5423FBFC" w14:textId="12A62E0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51DD4678" w:rsidR="00D94BAA" w:rsidRPr="00A15AFC" w:rsidRDefault="00167044" w:rsidP="008E79E6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465D43">
        <w:rPr>
          <w:rFonts w:asciiTheme="minorBidi" w:hAnsiTheme="minorBidi"/>
          <w:b/>
        </w:rPr>
        <w:t>Yes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7627AF8D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</w:p>
    <w:p w14:paraId="0EF86095" w14:textId="27E30399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73156E">
        <w:rPr>
          <w:rFonts w:asciiTheme="minorBidi" w:hAnsiTheme="minorBidi"/>
          <w:b/>
          <w:bCs/>
        </w:rPr>
        <w:t>Not checked</w:t>
      </w:r>
    </w:p>
    <w:p w14:paraId="61043FF2" w14:textId="6B86B805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EBCACE5" w:rsidR="00D94BAA" w:rsidRPr="00A15AFC" w:rsidRDefault="00A672A3" w:rsidP="008E79E6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0D45A39C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</w:p>
    <w:p w14:paraId="5D654386" w14:textId="2E498B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43A25DCE" w:rsidR="00D94BAA" w:rsidRPr="00A15AFC" w:rsidRDefault="000C22E9" w:rsidP="00465D4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</w:p>
    <w:p w14:paraId="10EE2826" w14:textId="46F58246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4692C88B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sectPr w:rsidR="00D94BAA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47EE6"/>
    <w:rsid w:val="0015074B"/>
    <w:rsid w:val="00167044"/>
    <w:rsid w:val="0029639D"/>
    <w:rsid w:val="00326F90"/>
    <w:rsid w:val="003F111A"/>
    <w:rsid w:val="00414F15"/>
    <w:rsid w:val="0042682B"/>
    <w:rsid w:val="00465D43"/>
    <w:rsid w:val="00473F2A"/>
    <w:rsid w:val="0055392F"/>
    <w:rsid w:val="006F441B"/>
    <w:rsid w:val="00707DBA"/>
    <w:rsid w:val="0073156E"/>
    <w:rsid w:val="007C4870"/>
    <w:rsid w:val="008E79E6"/>
    <w:rsid w:val="009C1C87"/>
    <w:rsid w:val="009F2B2E"/>
    <w:rsid w:val="00A15AFC"/>
    <w:rsid w:val="00A672A3"/>
    <w:rsid w:val="00AA1D8D"/>
    <w:rsid w:val="00B47730"/>
    <w:rsid w:val="00C01FBF"/>
    <w:rsid w:val="00C30F91"/>
    <w:rsid w:val="00CB0664"/>
    <w:rsid w:val="00D94BAA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6F1B2A-DA1F-4B05-85AC-ADD089D15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4</cp:revision>
  <dcterms:created xsi:type="dcterms:W3CDTF">2026-06-02T19:26:00Z</dcterms:created>
  <dcterms:modified xsi:type="dcterms:W3CDTF">2026-06-02T21:24:00Z</dcterms:modified>
  <cp:category/>
</cp:coreProperties>
</file>